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3. OG Rechts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557324533" name="019ea818-1c5b-77a3-a3e3-88fa52e484f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1353338" name="019ea818-1c5b-77a3-a3e3-88fa52e484f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Gang/ Küche/ Wohnzimmer </w:t>
            </w:r>
          </w:p>
          <w:p>
            <w:pPr>
              <w:spacing w:before="0" w:after="0" w:line="240" w:lineRule="auto"/>
            </w:pPr>
            <w:r>
              <w:t>3. OG Rechts 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516039175" name="019ea81b-cd87-7aaa-917e-cff0e7074c2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45004984" name="019ea81b-cd87-7aaa-917e-cff0e7074c2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Gang/ Küche/ Wohnzimmer </w:t>
            </w:r>
          </w:p>
          <w:p>
            <w:pPr>
              <w:spacing w:before="0" w:after="0" w:line="240" w:lineRule="auto"/>
            </w:pPr>
            <w:r>
              <w:t>3. OG Rechts </w:t>
            </w:r>
          </w:p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411149486" name="019ea81d-3ca7-77c6-aff4-9a4958054d0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730510" name="019ea81d-3ca7-77c6-aff4-9a4958054d0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3. OG Rechts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2093589399" name="019ea819-b45f-7531-9cfd-15e758d4887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9128259" name="019ea819-b45f-7531-9cfd-15e758d4887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3. OG Rechts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240395755" name="019ea81e-5399-7bfe-81c7-fcdb323aabc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74570947" name="019ea81e-5399-7bfe-81c7-fcdb323aabc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3. OG Rechts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836477145" name="019ea81a-b89b-7c02-9890-ef359e3636b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8796298" name="019ea81a-b89b-7c02-9890-ef359e3636b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3. OG Rechts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289398799" name="019ea81f-28fa-7ff8-bee2-d46610f0a14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8164606" name="019ea81f-28fa-7ff8-bee2-d46610f0a14e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3. OG Rechts 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412268594" name="019ea820-3441-7a70-b33b-427d411d3de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8606206" name="019ea820-3441-7a70-b33b-427d411d3ded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Rottenschwilerstrasse 4b, 8918 Unterlunkhofen</w:t>
          </w:r>
        </w:p>
        <w:p>
          <w:pPr>
            <w:spacing w:before="0" w:after="0"/>
          </w:pPr>
          <w:r>
            <w:t>DN 944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